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E140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35B5F31F">
      <w:pPr>
        <w:pStyle w:val="7"/>
        <w:keepNext w:val="0"/>
        <w:keepLines w:val="0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10 КЛАСС</w:t>
      </w:r>
    </w:p>
    <w:p w14:paraId="2D88215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Узнайте персонажа отечественной литературы по его реплике/ цитате.</w:t>
      </w:r>
    </w:p>
    <w:p w14:paraId="75BB92F6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Послушай, - сказал /... / очень важно, - пожалуйста, не подшучивай над моей любовью, если хочешь остаться моим приятелем... Видишь: я её люблю до безумия... и я думаю, я надеюсь, она также меня любит... У меня есть до тебя просьба: ты будешь нынче у них вечером... обещай мне замечать всё; я знаю, ты опытен в этих вещах, ты лучше меня знаешь женщин... Женщины! женщины! кто их поймёт? Их улыбки противоречат их взорам, их слова обещают и манят, а звук их голоса отталкивает... То они в минуту постигают и угадывают самую потаённую нашу мысль, то не понимают самых ясных намёков... Вот хоть княжна: вчера её глаза пылали страстью, останавливаясь на мне, нынче они тусклы и холодны...</w:t>
      </w:r>
    </w:p>
    <w:p w14:paraId="2C1E79F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2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его фамилию.</w:t>
      </w:r>
    </w:p>
    <w:p w14:paraId="1A2ACB6E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7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фамилию автора произведения.</w:t>
      </w:r>
    </w:p>
    <w:p w14:paraId="57B06F67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7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название всего произведения без кавычек. Образец: Горе от ума</w:t>
      </w:r>
    </w:p>
    <w:p w14:paraId="2E42CEB9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4-6.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Узнайте персонажа зарубежной литературы по его реплике/ цитате.</w:t>
      </w:r>
    </w:p>
    <w:p w14:paraId="795AAAF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этих,</w:t>
      </w:r>
    </w:p>
    <w:p w14:paraId="1B23516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Когда б они благодарить могли;</w:t>
      </w:r>
    </w:p>
    <w:p w14:paraId="2F315F0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никогда не требовал их казни.</w:t>
      </w:r>
    </w:p>
    <w:p w14:paraId="45884FC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так как прямо на кровавый суд</w:t>
      </w:r>
    </w:p>
    <w:p w14:paraId="3188DA5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Вам из похода в Польшу, вам - из Англии</w:t>
      </w:r>
    </w:p>
    <w:p w14:paraId="5287711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Пришлось поспеть, пусть на помост высокий</w:t>
      </w:r>
    </w:p>
    <w:p w14:paraId="1E1AA69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Положат трупы на виду у всех;</w:t>
      </w:r>
    </w:p>
    <w:p w14:paraId="08543FA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я скажу незнающему свету,</w:t>
      </w:r>
    </w:p>
    <w:p w14:paraId="7D331A1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всё произошло; то будет повесть</w:t>
      </w:r>
    </w:p>
    <w:p w14:paraId="1C61AEB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Бесчеловечных и кровавых дел,</w:t>
      </w:r>
    </w:p>
    <w:p w14:paraId="340DCCD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Случайных кар, негаданных убийств,</w:t>
      </w:r>
    </w:p>
    <w:p w14:paraId="6B8C036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Смертей, в нужде подстроенных лукавством,</w:t>
      </w:r>
    </w:p>
    <w:p w14:paraId="0F5D2E0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И, наконец, коварных козней, павших</w:t>
      </w:r>
    </w:p>
    <w:p w14:paraId="7AD5171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головы зачинщиков. Всё это</w:t>
      </w:r>
    </w:p>
    <w:p w14:paraId="5C198E7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изложу вам.</w:t>
      </w:r>
    </w:p>
    <w:p w14:paraId="5512FFF8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2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его имя.</w:t>
      </w:r>
    </w:p>
    <w:p w14:paraId="146EBE8E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2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фамилию автора произведения.</w:t>
      </w:r>
    </w:p>
    <w:p w14:paraId="6ED81F4F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название произведения.</w:t>
      </w:r>
    </w:p>
    <w:p w14:paraId="5FE6E046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характеристики, присущие романтической поэме как жанру.</w:t>
      </w:r>
    </w:p>
    <w:p w14:paraId="6D69908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лиро-эпический жанр</w:t>
      </w:r>
    </w:p>
    <w:p w14:paraId="52DC9C7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легендарный сюжет</w:t>
      </w:r>
    </w:p>
    <w:p w14:paraId="6ADD6EB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наличие романтического героя</w:t>
      </w:r>
    </w:p>
    <w:p w14:paraId="5269717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бытовая ситуация</w:t>
      </w:r>
    </w:p>
    <w:p w14:paraId="7974808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поэтическая (стихотворная) форма</w:t>
      </w:r>
    </w:p>
    <w:p w14:paraId="270B625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перекрёстная рифма / рифмовка</w:t>
      </w:r>
    </w:p>
    <w:p w14:paraId="24296BF7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из приведённых отрывков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три,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которые являются фрагментами романтических поэм.</w:t>
      </w:r>
    </w:p>
    <w:p w14:paraId="7424426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Я, прочитав над входом, в вышине,</w:t>
      </w:r>
    </w:p>
    <w:p w14:paraId="11780F7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Такие знаки сумрачного цвета,</w:t>
      </w:r>
    </w:p>
    <w:p w14:paraId="297019D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Сказал: «Учитель, смысл их страшен мне».</w:t>
      </w:r>
    </w:p>
    <w:p w14:paraId="324226E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Он, прозорливый, отвечал на это:</w:t>
      </w:r>
    </w:p>
    <w:p w14:paraId="01E1DCC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«Здесь нужно, чтоб душа была тверда;</w:t>
      </w:r>
    </w:p>
    <w:p w14:paraId="70570B3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Здесь страх не должен подавать совета.</w:t>
      </w:r>
    </w:p>
    <w:p w14:paraId="6370FF2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обещал, что мы придём туда,</w:t>
      </w:r>
    </w:p>
    <w:p w14:paraId="1EC8052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Где ты увидишь, как томятся тени,</w:t>
      </w:r>
    </w:p>
    <w:p w14:paraId="1649A36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 разума утратив навсегда».</w:t>
      </w:r>
    </w:p>
    <w:p w14:paraId="11256FB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Жил в Альбионе юноша. Свой век</w:t>
      </w:r>
    </w:p>
    <w:p w14:paraId="2DEA709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посвящал лишь развлеченьям праздным.</w:t>
      </w:r>
    </w:p>
    <w:p w14:paraId="4311AE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безумной жажде радостей и нег</w:t>
      </w:r>
    </w:p>
    <w:p w14:paraId="3585105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Распутством не гнушаясь безобразным,</w:t>
      </w:r>
    </w:p>
    <w:p w14:paraId="48A4BC9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Душою предан низменным соблазнам,</w:t>
      </w:r>
    </w:p>
    <w:p w14:paraId="3E9F82B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чужд равно и чести и стыду,</w:t>
      </w:r>
    </w:p>
    <w:p w14:paraId="1636281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в мире возлюбил многообразном,</w:t>
      </w:r>
    </w:p>
    <w:p w14:paraId="4A70491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Увы! лишь кратких связей череду</w:t>
      </w:r>
    </w:p>
    <w:p w14:paraId="22B1385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 собутыльников весёлую орду.</w:t>
      </w:r>
    </w:p>
    <w:p w14:paraId="340600A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Тебе позволено: иди</w:t>
      </w:r>
    </w:p>
    <w:p w14:paraId="7A3B161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завладей его душою</w:t>
      </w:r>
    </w:p>
    <w:p w14:paraId="05B7973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И, если можешь, поведи</w:t>
      </w:r>
    </w:p>
    <w:p w14:paraId="43766FE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Путём превратным за собою, -</w:t>
      </w:r>
    </w:p>
    <w:p w14:paraId="466A2D2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посрамлён да будет сатана!</w:t>
      </w:r>
    </w:p>
    <w:p w14:paraId="298108E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Знай: чистая душа в своём исканье смутном</w:t>
      </w:r>
    </w:p>
    <w:p w14:paraId="1E809D6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Сознанья истины полна!</w:t>
      </w:r>
    </w:p>
    <w:p w14:paraId="1D34E634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Мне мнится, человек - себе подобным брат, И лжеучители рассеяли разврат, Дабы лжесвятости их черни возвещались, И ко прибытку им их басни освещались. Нам наши пастыри того не говорят И, с ними развратясь, судьбу благодарят. Сложила Англия, Голландия то бремя, И пол-Г ермании. Наступит скоро время, Что и Европа вся откинет прежний страх И с трона свержется прегордый сей монах, Который толь себя от смертных отличает И чернь которого, как бога, величает.</w:t>
      </w:r>
    </w:p>
    <w:p w14:paraId="4577368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И над вершинами Кавказа Изгнанник рая пролетал: Под ним Казбек, как грань алмаза, Снегами вечными сиял, И, глубоко внизу чернея, Как трещина, жилище змея, Вился излучистый Дарьял, И Терек, прыгая, как львица С косматой гривой на хребте, Ревел, - и горный зверь и птица, Кружась в лазурной высоте, Глаголу вод его внимали;</w:t>
      </w:r>
    </w:p>
    <w:p w14:paraId="36985A1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золотые облака</w:t>
      </w:r>
    </w:p>
    <w:p w14:paraId="2E1D3255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 южных стран, издалека Его на север провожали; И скалы тесною толпой, Таинственной дремоты полны, Над ним склонялись головой, Следя мелькающие волны; И башни замков на скалах Смотрели грозно сквозь туманы - У врат Кавказа на часах Сторожевые великаны!</w:t>
      </w:r>
    </w:p>
    <w:p w14:paraId="7A180771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Я рад. Останься до утра Под сенью нашего шатра Или пробудь у нас и доле, Как ты захочешь. Я готов С тобой делить и хлеб и кров. Будь наш - привыкни к нашей доле, Бродящей бедности и воле - А завтра с утренней зарёй</w:t>
      </w:r>
      <w:r>
        <w:br w:type="page"/>
      </w:r>
    </w:p>
    <w:p w14:paraId="1F2D04F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одной телеге мы поедем;</w:t>
      </w:r>
    </w:p>
    <w:p w14:paraId="33E96F3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Примись за промысел любой:</w:t>
      </w:r>
    </w:p>
    <w:p w14:paraId="169B9D2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Железо куй - иль песни пой</w:t>
      </w:r>
    </w:p>
    <w:p w14:paraId="674BF795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сёлы обходи с медведем.</w:t>
      </w:r>
    </w:p>
    <w:p w14:paraId="566F81A1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Отметьте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произведения, относящиеся к эпохе романтизма.</w:t>
      </w:r>
    </w:p>
    <w:p w14:paraId="71E19605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«Бедная Лиза»</w:t>
      </w:r>
    </w:p>
    <w:p w14:paraId="1CA13EB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«Оливер Твист»</w:t>
      </w:r>
    </w:p>
    <w:p w14:paraId="1E31593F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6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«Корсар»</w:t>
      </w:r>
    </w:p>
    <w:p w14:paraId="3A00C45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«Борис Годунов»</w:t>
      </w:r>
    </w:p>
    <w:p w14:paraId="6450860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«Мороз, Красный нос»</w:t>
      </w:r>
    </w:p>
    <w:p w14:paraId="09C07EE9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«Страшная месть»</w:t>
      </w:r>
    </w:p>
    <w:p w14:paraId="15A342D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10.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Узнайте персонажа произведения по иллюстрации. Обратите внимание, что иллюстрации могут быть лишние.</w:t>
      </w:r>
    </w:p>
    <w:p w14:paraId="5878B2B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Персонажи:</w:t>
      </w:r>
    </w:p>
    <w:p w14:paraId="3345DB70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Светлана</w:t>
      </w:r>
    </w:p>
    <w:p w14:paraId="43879BF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Селифан</w:t>
      </w:r>
    </w:p>
    <w:p w14:paraId="06A0A8C9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47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Репетилов</w:t>
      </w:r>
    </w:p>
    <w:p w14:paraId="7037733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Борменталь</w:t>
      </w:r>
    </w:p>
    <w:p w14:paraId="2AF97717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Вернер</w:t>
      </w:r>
    </w:p>
    <w:p w14:paraId="1223BB8F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Иллюстрации:</w:t>
      </w:r>
    </w:p>
    <w:p w14:paraId="3CD870B0">
      <w:pPr>
        <w:widowControl w:val="0"/>
        <w:spacing w:after="7339" w:line="1" w:lineRule="exact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772795</wp:posOffset>
            </wp:positionH>
            <wp:positionV relativeFrom="paragraph">
              <wp:posOffset>113030</wp:posOffset>
            </wp:positionV>
            <wp:extent cx="1779905" cy="1920240"/>
            <wp:effectExtent l="0" t="0" r="10795" b="381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259080" distL="0" distR="0" simplePos="0" relativeHeight="251659264" behindDoc="1" locked="0" layoutInCell="1" allowOverlap="1">
            <wp:simplePos x="0" y="0"/>
            <wp:positionH relativeFrom="page">
              <wp:posOffset>2924810</wp:posOffset>
            </wp:positionH>
            <wp:positionV relativeFrom="paragraph">
              <wp:posOffset>158750</wp:posOffset>
            </wp:positionV>
            <wp:extent cx="1530350" cy="1816735"/>
            <wp:effectExtent l="0" t="0" r="12700" b="12065"/>
            <wp:wrapNone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pe 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816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3601720</wp:posOffset>
                </wp:positionH>
                <wp:positionV relativeFrom="paragraph">
                  <wp:posOffset>2033270</wp:posOffset>
                </wp:positionV>
                <wp:extent cx="176530" cy="198120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198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B983B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283.6pt;margin-top:160.1pt;height:15.6pt;width:13.9pt;mso-position-horizontal-relative:page;z-index:251661312;mso-width-relative:page;mso-height-relative:page;" filled="f" stroked="f" coordsize="21600,21600" o:gfxdata="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dX9gt2gAAAAsBAAAP&#10;AAAAAAAAAAEAIAAAACIAAABkcnMvZG93bnJldi54bWxQSwECFAAUAAAACACHTuJAt8xvn6QBAABj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BB983B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350520" distL="0" distR="0" simplePos="0" relativeHeight="251659264" behindDoc="1" locked="0" layoutInCell="1" allowOverlap="1">
            <wp:simplePos x="0" y="0"/>
            <wp:positionH relativeFrom="page">
              <wp:posOffset>4887595</wp:posOffset>
            </wp:positionH>
            <wp:positionV relativeFrom="paragraph">
              <wp:posOffset>76200</wp:posOffset>
            </wp:positionV>
            <wp:extent cx="1652270" cy="1865630"/>
            <wp:effectExtent l="0" t="0" r="5080" b="1270"/>
            <wp:wrapNone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5628005</wp:posOffset>
                </wp:positionH>
                <wp:positionV relativeFrom="paragraph">
                  <wp:posOffset>2045335</wp:posOffset>
                </wp:positionV>
                <wp:extent cx="176530" cy="243840"/>
                <wp:effectExtent l="0" t="0" r="0" b="0"/>
                <wp:wrapNone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43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20703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1026" o:spt="202" type="#_x0000_t202" style="position:absolute;left:0pt;margin-left:443.15pt;margin-top:161.05pt;height:19.2pt;width:13.9pt;mso-position-horizontal-relative:page;z-index:251661312;mso-width-relative:page;mso-height-relative:page;" filled="f" stroked="f" coordsize="21600,21600" o:gfxdata="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wVgLvZAAAACwEAAA8A&#10;AAAAAAAAAQAgAAAAIgAAAGRycy9kb3ducmV2LnhtbFBLAQIUABQAAAAIAIdO4kBIshV6pAEAAGM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F20703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906780</wp:posOffset>
            </wp:positionH>
            <wp:positionV relativeFrom="paragraph">
              <wp:posOffset>2233930</wp:posOffset>
            </wp:positionV>
            <wp:extent cx="1511935" cy="2170430"/>
            <wp:effectExtent l="0" t="0" r="12065" b="1270"/>
            <wp:wrapNone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hape 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320040" distL="0" distR="0" simplePos="0" relativeHeight="251659264" behindDoc="1" locked="0" layoutInCell="1" allowOverlap="1">
            <wp:simplePos x="0" y="0"/>
            <wp:positionH relativeFrom="page">
              <wp:posOffset>2976245</wp:posOffset>
            </wp:positionH>
            <wp:positionV relativeFrom="paragraph">
              <wp:posOffset>2292350</wp:posOffset>
            </wp:positionV>
            <wp:extent cx="1426210" cy="2048510"/>
            <wp:effectExtent l="0" t="0" r="2540" b="8890"/>
            <wp:wrapNone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3607435</wp:posOffset>
                </wp:positionH>
                <wp:positionV relativeFrom="paragraph">
                  <wp:posOffset>4434840</wp:posOffset>
                </wp:positionV>
                <wp:extent cx="182880" cy="225425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225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DCFA33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026" o:spt="202" type="#_x0000_t202" style="position:absolute;left:0pt;margin-left:284.05pt;margin-top:349.2pt;height:17.75pt;width:14.4pt;mso-position-horizontal-relative:page;z-index:251661312;mso-width-relative:page;mso-height-relative:page;" filled="f" stroked="f" coordsize="21600,21600" o:gfxdata="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qgvvd2wAAAAsBAAAP&#10;AAAAAAAAAAEAIAAAACIAAABkcnMvZG93bnJldi54bWxQSwECFAAUAAAACACHTuJATFTTN6MBAABl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6DCFA33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448310" distL="0" distR="0" simplePos="0" relativeHeight="251659264" behindDoc="1" locked="0" layoutInCell="1" allowOverlap="1">
            <wp:simplePos x="0" y="0"/>
            <wp:positionH relativeFrom="page">
              <wp:posOffset>5085715</wp:posOffset>
            </wp:positionH>
            <wp:positionV relativeFrom="paragraph">
              <wp:posOffset>2423160</wp:posOffset>
            </wp:positionV>
            <wp:extent cx="1256030" cy="1791970"/>
            <wp:effectExtent l="0" t="0" r="1270" b="17780"/>
            <wp:wrapNone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5628005</wp:posOffset>
                </wp:positionH>
                <wp:positionV relativeFrom="paragraph">
                  <wp:posOffset>4416425</wp:posOffset>
                </wp:positionV>
                <wp:extent cx="189230" cy="243840"/>
                <wp:effectExtent l="0" t="0" r="0" b="0"/>
                <wp:wrapNone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" cy="243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48EFD1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026" o:spt="202" type="#_x0000_t202" style="position:absolute;left:0pt;margin-left:443.15pt;margin-top:347.75pt;height:19.2pt;width:14.9pt;mso-position-horizontal-relative:page;z-index:251661312;mso-width-relative:page;mso-height-relative:page;" filled="f" stroked="f" coordsize="21600,21600" o:gfxdata="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X3+Mu2gAAAAsBAAAP&#10;AAAAAAAAAAEAIAAAACIAAABkcnMvZG93bnJldi54bWxQSwECFAAUAAAACACHTuJAZHnQG6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648EFD1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5C65918">
      <w:pPr>
        <w:widowControl w:val="0"/>
        <w:spacing w:line="1" w:lineRule="exact"/>
      </w:pPr>
      <w:r>
        <mc:AlternateContent>
          <mc:Choice Requires="wps">
            <w:drawing>
              <wp:anchor distT="0" distB="4831080" distL="0" distR="0" simplePos="0" relativeHeight="251660288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ragraph">
                  <wp:posOffset>0</wp:posOffset>
                </wp:positionV>
                <wp:extent cx="4352290" cy="1657985"/>
                <wp:effectExtent l="0" t="0" r="0" b="0"/>
                <wp:wrapTopAndBottom/>
                <wp:docPr id="21" name="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2290" cy="1657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D60E48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413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Соотнесите название произведения и портрет автора.</w:t>
                            </w:r>
                          </w:p>
                          <w:p w14:paraId="7B317DA1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Произведения:</w:t>
                            </w:r>
                          </w:p>
                          <w:p w14:paraId="24B62C02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74"/>
                              </w:tabs>
                              <w:bidi w:val="0"/>
                              <w:spacing w:before="0" w:after="0" w:line="23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«Беседа о том, что есть сын Отечества»</w:t>
                            </w:r>
                          </w:p>
                          <w:p w14:paraId="325A341E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Б) «Остров Борнгольм»</w:t>
                            </w:r>
                          </w:p>
                          <w:p w14:paraId="5280A72C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74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«Студент»</w:t>
                            </w:r>
                          </w:p>
                          <w:p w14:paraId="7AEE9722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Г) «Княгиня Лиговская»</w:t>
                            </w:r>
                          </w:p>
                          <w:p w14:paraId="142B1141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Д) «Лара»</w:t>
                            </w:r>
                          </w:p>
                          <w:p w14:paraId="4677FD4F"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Портреты авторов: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1026" o:spt="202" type="#_x0000_t202" style="position:absolute;left:0pt;margin-left:55pt;margin-top:0pt;height:130.55pt;width:342.7pt;mso-position-horizontal-relative:page;mso-wrap-distance-bottom:380.4pt;mso-wrap-distance-top:0pt;z-index:251660288;mso-width-relative:page;mso-height-relative:page;" filled="f" stroked="f" coordsize="21600,21600" o:gfxdata="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Wa6kr1wAAAAgBAAAP&#10;AAAAAAAAAAEAIAAAACIAAABkcnMvZG93bnJldi54bWxQSwECFAAUAAAACACHTuJAelU666cBAABn&#10;AwAADgAAAAAAAAABACAAAAAm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8D60E48">
                      <w:pPr>
                        <w:pStyle w:val="7"/>
                        <w:keepNext w:val="0"/>
                        <w:keepLines w:val="0"/>
                        <w:widowControl w:val="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413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Соотнесите название произведения и портрет автора.</w:t>
                      </w:r>
                    </w:p>
                    <w:p w14:paraId="7B317DA1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Произведения:</w:t>
                      </w:r>
                    </w:p>
                    <w:p w14:paraId="24B62C02">
                      <w:pPr>
                        <w:pStyle w:val="7"/>
                        <w:keepNext w:val="0"/>
                        <w:keepLines w:val="0"/>
                        <w:widowControl w:val="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374"/>
                        </w:tabs>
                        <w:bidi w:val="0"/>
                        <w:spacing w:before="0" w:after="0" w:line="23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«Беседа о том, что есть сын Отечества»</w:t>
                      </w:r>
                    </w:p>
                    <w:p w14:paraId="325A341E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Б) «Остров Борнгольм»</w:t>
                      </w:r>
                    </w:p>
                    <w:p w14:paraId="5280A72C">
                      <w:pPr>
                        <w:pStyle w:val="7"/>
                        <w:keepNext w:val="0"/>
                        <w:keepLines w:val="0"/>
                        <w:widowControl w:val="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374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«Студент»</w:t>
                      </w:r>
                    </w:p>
                    <w:p w14:paraId="7AEE9722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Г) «Княгиня Лиговская»</w:t>
                      </w:r>
                    </w:p>
                    <w:p w14:paraId="142B1141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Д) «Лара»</w:t>
                      </w:r>
                    </w:p>
                    <w:p w14:paraId="4677FD4F"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Портреты авторов: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drawing>
          <wp:anchor distT="1697990" distB="2620645" distL="0" distR="0" simplePos="0" relativeHeight="251660288" behindDoc="0" locked="0" layoutInCell="1" allowOverlap="1">
            <wp:simplePos x="0" y="0"/>
            <wp:positionH relativeFrom="page">
              <wp:posOffset>1012190</wp:posOffset>
            </wp:positionH>
            <wp:positionV relativeFrom="paragraph">
              <wp:posOffset>1697990</wp:posOffset>
            </wp:positionV>
            <wp:extent cx="1463040" cy="2170430"/>
            <wp:effectExtent l="0" t="0" r="3810" b="1270"/>
            <wp:wrapTopAndBottom/>
            <wp:docPr id="23" name="Shap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hape 2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1667510</wp:posOffset>
                </wp:positionH>
                <wp:positionV relativeFrom="paragraph">
                  <wp:posOffset>3883660</wp:posOffset>
                </wp:positionV>
                <wp:extent cx="164465" cy="191770"/>
                <wp:effectExtent l="0" t="0" r="0" b="0"/>
                <wp:wrapNone/>
                <wp:docPr id="25" name="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4A29D15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5" o:spid="_x0000_s1026" o:spt="202" type="#_x0000_t202" style="position:absolute;left:0pt;margin-left:131.3pt;margin-top:305.8pt;height:15.1pt;width:12.95pt;mso-position-horizontal-relative:page;z-index:251661312;mso-width-relative:page;mso-height-relative:page;" filled="f" stroked="f" coordsize="21600,21600" o:gfxdata="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d2hb22QAAAAsBAAAP&#10;AAAAAAAAAAEAIAAAACIAAABkcnMvZG93bnJldi54bWxQSwECFAAUAAAACACHTuJAe9c1QaUBAABl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4A29D15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075430" distB="219075" distL="0" distR="0" simplePos="0" relativeHeight="251660288" behindDoc="0" locked="0" layoutInCell="1" allowOverlap="1">
            <wp:simplePos x="0" y="0"/>
            <wp:positionH relativeFrom="page">
              <wp:posOffset>994410</wp:posOffset>
            </wp:positionH>
            <wp:positionV relativeFrom="paragraph">
              <wp:posOffset>4075430</wp:posOffset>
            </wp:positionV>
            <wp:extent cx="1493520" cy="2194560"/>
            <wp:effectExtent l="0" t="0" r="11430" b="15240"/>
            <wp:wrapTopAndBottom/>
            <wp:docPr id="27" name="Shap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Shape 2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1652905</wp:posOffset>
                </wp:positionH>
                <wp:positionV relativeFrom="paragraph">
                  <wp:posOffset>6273165</wp:posOffset>
                </wp:positionV>
                <wp:extent cx="179705" cy="216535"/>
                <wp:effectExtent l="0" t="0" r="0" b="0"/>
                <wp:wrapNone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C7D294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1026" o:spt="202" type="#_x0000_t202" style="position:absolute;left:0pt;margin-left:130.15pt;margin-top:493.95pt;height:17.05pt;width:14.15pt;mso-position-horizontal-relative:page;z-index:251661312;mso-width-relative:page;mso-height-relative:page;" filled="f" stroked="f" coordsize="21600,21600" o:gfxdata="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i33/ZNoAAAAMAQAA&#10;DwAAAAAAAAABACAAAAAiAAAAZHJzL2Rvd25yZXYueG1sUEsBAhQAFAAAAAgAh07iQH37jWm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2C7D294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1697990" distB="2624455" distL="0" distR="0" simplePos="0" relativeHeight="251660288" behindDoc="0" locked="0" layoutInCell="1" allowOverlap="1">
            <wp:simplePos x="0" y="0"/>
            <wp:positionH relativeFrom="page">
              <wp:posOffset>3079115</wp:posOffset>
            </wp:positionH>
            <wp:positionV relativeFrom="paragraph">
              <wp:posOffset>1697990</wp:posOffset>
            </wp:positionV>
            <wp:extent cx="1694815" cy="2170430"/>
            <wp:effectExtent l="0" t="0" r="635" b="1270"/>
            <wp:wrapTopAndBottom/>
            <wp:docPr id="31" name="Shap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hape 3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3837940</wp:posOffset>
                </wp:positionH>
                <wp:positionV relativeFrom="paragraph">
                  <wp:posOffset>3883660</wp:posOffset>
                </wp:positionV>
                <wp:extent cx="176530" cy="201295"/>
                <wp:effectExtent l="0" t="0" r="0" b="0"/>
                <wp:wrapNone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B8550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1026" o:spt="202" type="#_x0000_t202" style="position:absolute;left:0pt;margin-left:302.2pt;margin-top:305.8pt;height:15.85pt;width:13.9pt;mso-position-horizontal-relative:page;z-index:251661312;mso-width-relative:page;mso-height-relative:page;" filled="f" stroked="f" coordsize="21600,21600" o:gfxdata="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/0eM9kAAAALAQAADwAA&#10;AAAAAAABACAAAAAiAAAAZHJzL2Rvd25yZXYueG1sUEsBAhQAFAAAAAgAh07iQLbinbWjAQAAZQ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4B8550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1697990" distB="2621280" distL="0" distR="0" simplePos="0" relativeHeight="251660288" behindDoc="0" locked="0" layoutInCell="1" allowOverlap="1">
            <wp:simplePos x="0" y="0"/>
            <wp:positionH relativeFrom="page">
              <wp:posOffset>5179060</wp:posOffset>
            </wp:positionH>
            <wp:positionV relativeFrom="paragraph">
              <wp:posOffset>1697990</wp:posOffset>
            </wp:positionV>
            <wp:extent cx="1725295" cy="2170430"/>
            <wp:effectExtent l="0" t="0" r="8255" b="1270"/>
            <wp:wrapTopAndBottom/>
            <wp:docPr id="35" name="Shap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hape 3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5873750</wp:posOffset>
                </wp:positionH>
                <wp:positionV relativeFrom="paragraph">
                  <wp:posOffset>3883660</wp:posOffset>
                </wp:positionV>
                <wp:extent cx="176530" cy="201295"/>
                <wp:effectExtent l="0" t="0" r="0" b="0"/>
                <wp:wrapNone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A7BBAC1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1026" o:spt="202" type="#_x0000_t202" style="position:absolute;left:0pt;margin-left:462.5pt;margin-top:305.8pt;height:15.85pt;width:13.9pt;mso-position-horizontal-relative:page;z-index:251661312;mso-width-relative:page;mso-height-relative:page;" filled="f" stroked="f" coordsize="21600,21600" o:gfxdata="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E9v0GbaAAAACwEAAA8A&#10;AAAAAAAAAQAgAAAAIgAAAGRycy9kb3ducmV2LnhtbFBLAQIUABQAAAAIAIdO4kDs8HL+owEAAGU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A7BBAC1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087495" distB="234950" distL="0" distR="0" simplePos="0" relativeHeight="251660288" behindDoc="0" locked="0" layoutInCell="1" allowOverlap="1">
            <wp:simplePos x="0" y="0"/>
            <wp:positionH relativeFrom="page">
              <wp:posOffset>2920365</wp:posOffset>
            </wp:positionH>
            <wp:positionV relativeFrom="paragraph">
              <wp:posOffset>4087495</wp:posOffset>
            </wp:positionV>
            <wp:extent cx="2023745" cy="2170430"/>
            <wp:effectExtent l="0" t="0" r="14605" b="1270"/>
            <wp:wrapTopAndBottom/>
            <wp:docPr id="39" name="Shap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Shape 3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3850005</wp:posOffset>
                </wp:positionH>
                <wp:positionV relativeFrom="paragraph">
                  <wp:posOffset>6273165</wp:posOffset>
                </wp:positionV>
                <wp:extent cx="170815" cy="216535"/>
                <wp:effectExtent l="0" t="0" r="0" b="0"/>
                <wp:wrapNone/>
                <wp:docPr id="41" name="Shap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A1ECC7A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1" o:spid="_x0000_s1026" o:spt="202" type="#_x0000_t202" style="position:absolute;left:0pt;margin-left:303.15pt;margin-top:493.95pt;height:17.05pt;width:13.45pt;mso-position-horizontal-relative:page;z-index:251661312;mso-width-relative:page;mso-height-relative:page;" filled="f" stroked="f" coordsize="21600,21600" o:gfxdata="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1qBo/2gAAAAwBAAAP&#10;AAAAAAAAAAEAIAAAACIAAABkcnMvZG93bnJldi54bWxQSwECFAAUAAAACACHTuJAphz3c6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A1ECC7A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087495" distB="234950" distL="0" distR="0" simplePos="0" relativeHeight="251660288" behindDoc="0" locked="0" layoutInCell="1" allowOverlap="1">
            <wp:simplePos x="0" y="0"/>
            <wp:positionH relativeFrom="page">
              <wp:posOffset>5175885</wp:posOffset>
            </wp:positionH>
            <wp:positionV relativeFrom="paragraph">
              <wp:posOffset>4087495</wp:posOffset>
            </wp:positionV>
            <wp:extent cx="1578610" cy="2170430"/>
            <wp:effectExtent l="0" t="0" r="2540" b="1270"/>
            <wp:wrapTopAndBottom/>
            <wp:docPr id="43" name="Shap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Shape 4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ragraph">
                  <wp:posOffset>6273165</wp:posOffset>
                </wp:positionV>
                <wp:extent cx="176530" cy="216535"/>
                <wp:effectExtent l="0" t="0" r="0" b="0"/>
                <wp:wrapNone/>
                <wp:docPr id="45" name="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D6D507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5" o:spid="_x0000_s1026" o:spt="202" type="#_x0000_t202" style="position:absolute;left:0pt;margin-left:463pt;margin-top:493.95pt;height:17.05pt;width:13.9pt;mso-position-horizontal-relative:page;z-index:251661312;mso-width-relative:page;mso-height-relative:page;" filled="f" stroked="f" coordsize="21600,21600" o:gfxdata="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tViYTaAAAADAEAAA8A&#10;AAAAAAAAAQAgAAAAIgAAAGRycy9kb3ducmV2LnhtbFBLAQIUABQAAAAIAIdO4kDRanjNowEAAGU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1D6D507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4C7EC846">
      <w:pPr>
        <w:pStyle w:val="7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48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«Беседа о том, что есть сын Отечества»</w:t>
      </w:r>
    </w:p>
    <w:p w14:paraId="4509B0B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«Остров Борнгольм»</w:t>
      </w:r>
    </w:p>
    <w:p w14:paraId="1F7E940D">
      <w:pPr>
        <w:pStyle w:val="7"/>
        <w:keepNext w:val="0"/>
        <w:keepLines w:val="0"/>
        <w:widowControl w:val="0"/>
        <w:numPr>
          <w:ilvl w:val="0"/>
          <w:numId w:val="6"/>
        </w:numPr>
        <w:shd w:val="clear" w:color="auto" w:fill="auto"/>
        <w:tabs>
          <w:tab w:val="left" w:pos="469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«Студент»</w:t>
      </w:r>
    </w:p>
    <w:p w14:paraId="09806E4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«Княгиня Лиговская»</w:t>
      </w:r>
    </w:p>
    <w:p w14:paraId="2EA180B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«Лара»</w:t>
      </w:r>
    </w:p>
    <w:p w14:paraId="0C06D12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13.</w:t>
      </w:r>
    </w:p>
    <w:p w14:paraId="3277FB61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Кому из перечисленных отечественных писателей принадлежат все следующие произведения?</w:t>
      </w:r>
    </w:p>
    <w:p w14:paraId="1AB8384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«Штосс», «Дума», «Вадим», «Кинжал»</w:t>
      </w:r>
    </w:p>
    <w:p w14:paraId="149DC6D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68E4D6E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Н.В. Гоголь</w:t>
      </w:r>
    </w:p>
    <w:p w14:paraId="3D371E1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Н.М. Карамзин</w:t>
      </w:r>
    </w:p>
    <w:p w14:paraId="64DE6F2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М.Ю. Лермонтов</w:t>
      </w:r>
    </w:p>
    <w:p w14:paraId="1C5D999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Г.Р. Державин</w:t>
      </w:r>
    </w:p>
    <w:p w14:paraId="4DE3023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В.А. Жуковский</w:t>
      </w:r>
    </w:p>
    <w:p w14:paraId="73858015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Какие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факта биографии этого писателя соответствуют действительности?</w:t>
      </w:r>
    </w:p>
    <w:p w14:paraId="4D1C546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был писателем-сентименталистом</w:t>
      </w:r>
    </w:p>
    <w:p w14:paraId="56DAE1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служил чиновником</w:t>
      </w:r>
    </w:p>
    <w:p w14:paraId="11C60B1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никогда не был женат</w:t>
      </w:r>
    </w:p>
    <w:p w14:paraId="5265BFB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погиб в результате дуэли</w:t>
      </w:r>
    </w:p>
    <w:p w14:paraId="274B228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бывал на Кавказе</w:t>
      </w:r>
    </w:p>
    <w:p w14:paraId="1043E3BA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Кому из перечисленных зарубежных писателей принадлежат все следующие произведения?</w:t>
      </w:r>
    </w:p>
    <w:p w14:paraId="49ABCEF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«Наш общий друг», «Большие надежды», «Колокола», «Лавка древностей»</w:t>
      </w:r>
    </w:p>
    <w:p w14:paraId="3581428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7CC4CC7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А. Дюма</w:t>
      </w:r>
    </w:p>
    <w:p w14:paraId="3A62D6C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Ч. Диккенс</w:t>
      </w:r>
    </w:p>
    <w:p w14:paraId="2DC832C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Стендаль</w:t>
      </w:r>
    </w:p>
    <w:p w14:paraId="1B04E48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О. Уайльд</w:t>
      </w:r>
    </w:p>
    <w:p w14:paraId="1A7C5DC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Ф. Купер</w:t>
      </w:r>
    </w:p>
    <w:p w14:paraId="204959DA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каких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двух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 нижеперечисленных произведений присутствует мотив обретения свободы?</w:t>
      </w:r>
    </w:p>
    <w:p w14:paraId="0012BBE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«Мцыри» М.Ю. Лермонтова</w:t>
      </w:r>
    </w:p>
    <w:p w14:paraId="124DD92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«Бедная Лиза» Н.М. Карамзина</w:t>
      </w:r>
    </w:p>
    <w:p w14:paraId="5FDD4EE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«Тарас Бульба» Н.В. Гоголя</w:t>
      </w:r>
    </w:p>
    <w:p w14:paraId="39CF6A9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«Цыганы» А.С. Пушкина</w:t>
      </w:r>
    </w:p>
    <w:p w14:paraId="1F6C2652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«Лесной Царь» В.А. Жуковского</w:t>
      </w:r>
    </w:p>
    <w:p w14:paraId="45EC3D25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Что объединяет перечисленные ниже произведения? 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два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правиль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ных ответа.</w:t>
      </w:r>
    </w:p>
    <w:p w14:paraId="58CFF68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«Маскарад», «Рюи Блаз», «Борис Годунов»</w:t>
      </w:r>
    </w:p>
    <w:p w14:paraId="5462676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два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правильных ответа.</w:t>
      </w:r>
    </w:p>
    <w:p w14:paraId="238ED8A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драмы</w:t>
      </w:r>
    </w:p>
    <w:p w14:paraId="1C15D4C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прозаическая форма</w:t>
      </w:r>
    </w:p>
    <w:p w14:paraId="3962AAC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в основе сюжета - исторические события</w:t>
      </w:r>
    </w:p>
    <w:p w14:paraId="6EDC3FA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принадлежат русской литературе</w:t>
      </w:r>
    </w:p>
    <w:p w14:paraId="54451A6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сюжет строится на любовном конфликте</w:t>
      </w:r>
    </w:p>
    <w:p w14:paraId="679169C7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относятся к эпохе Романтизма</w:t>
      </w:r>
    </w:p>
    <w:p w14:paraId="16CEED97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этих писателей?</w:t>
      </w:r>
    </w:p>
    <w:p w14:paraId="5E38CD1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К.Ф. Рылеев и Д.Г.Н. Байрон</w:t>
      </w:r>
    </w:p>
    <w:p w14:paraId="77AF4C7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3EDCC7B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были казнены</w:t>
      </w:r>
    </w:p>
    <w:p w14:paraId="1B08B20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писали романтические поэмы</w:t>
      </w:r>
    </w:p>
    <w:p w14:paraId="21004FA3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жили в Италии</w:t>
      </w:r>
    </w:p>
    <w:p w14:paraId="1F59FF5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27.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Прочитайте стихотворение, ответьте на вопросы.</w:t>
      </w:r>
    </w:p>
    <w:p w14:paraId="15EA036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Ф.И. Тютчев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1803-1873)</w:t>
      </w:r>
    </w:p>
    <w:p w14:paraId="6949A38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14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Бессонница</w:t>
      </w:r>
    </w:p>
    <w:p w14:paraId="5E905AB1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Часов однообразный бой,</w:t>
      </w:r>
    </w:p>
    <w:p w14:paraId="604DA63C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Томительная ночи повесть!</w:t>
      </w:r>
    </w:p>
    <w:p w14:paraId="5D6DE00C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Язык для всех равно чужой</w:t>
      </w:r>
    </w:p>
    <w:p w14:paraId="24D7C701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внятный каждому, как совесть!</w:t>
      </w:r>
    </w:p>
    <w:p w14:paraId="27D65DD7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Кто без тоски внимал из нас,</w:t>
      </w:r>
    </w:p>
    <w:p w14:paraId="14B337A0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Среди всемирного молчанья,</w:t>
      </w:r>
    </w:p>
    <w:p w14:paraId="5690A0A7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Глухие времени стенанья,</w:t>
      </w:r>
    </w:p>
    <w:p w14:paraId="0A10C893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Пророчески-прощальный глас?</w:t>
      </w:r>
    </w:p>
    <w:p w14:paraId="324861DF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092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Нам мнится: мир осиротелый</w:t>
      </w:r>
    </w:p>
    <w:p w14:paraId="6B048229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Неотразимый Рок настиг -</w:t>
      </w:r>
    </w:p>
    <w:p w14:paraId="28A6DF67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мы, в борьбе, природой целой</w:t>
      </w:r>
    </w:p>
    <w:p w14:paraId="51994099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Покинуты на нас самих.</w:t>
      </w:r>
    </w:p>
    <w:p w14:paraId="03E10605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наша жизнь стоит пред нами,</w:t>
      </w:r>
    </w:p>
    <w:p w14:paraId="5AADF745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призрак на краю земли,</w:t>
      </w:r>
    </w:p>
    <w:p w14:paraId="2ADF0938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с нашим веком и друзьями</w:t>
      </w:r>
    </w:p>
    <w:p w14:paraId="2EF6DC82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Бледнеет в сумрачной дали...</w:t>
      </w:r>
    </w:p>
    <w:p w14:paraId="364E33FD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новое, младое племя</w:t>
      </w:r>
    </w:p>
    <w:p w14:paraId="0F5AF3A8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Меж тем на солнце расцвело,</w:t>
      </w:r>
    </w:p>
    <w:p w14:paraId="01A2A146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нас, друзья, и наше время</w:t>
      </w:r>
    </w:p>
    <w:p w14:paraId="3ADA57C9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Давно забвеньем занесло!</w:t>
      </w:r>
    </w:p>
    <w:p w14:paraId="2E0F2E96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Лишь изредка, обряд печальный</w:t>
      </w:r>
    </w:p>
    <w:p w14:paraId="6A415E06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Свершая в полуночный час,</w:t>
      </w:r>
    </w:p>
    <w:p w14:paraId="3600026D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Металла голос погребальный</w:t>
      </w:r>
    </w:p>
    <w:p w14:paraId="7A0606B4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1231"/>
        </w:tabs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Порой оплакивает нас!</w:t>
      </w:r>
    </w:p>
    <w:p w14:paraId="6F305DD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(1829)</w:t>
      </w:r>
    </w:p>
    <w:p w14:paraId="206681FA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22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стихотворный размер.</w:t>
      </w:r>
    </w:p>
    <w:p w14:paraId="01869D2A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правильные варианты из предложенных.</w:t>
      </w:r>
    </w:p>
    <w:p w14:paraId="1E06BD5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Рифмовка в стихотворении</w:t>
      </w:r>
    </w:p>
    <w:p w14:paraId="3C5F685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10F2355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57471210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03BB3A97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Какое значение у метафоры в строке 2?</w:t>
      </w:r>
    </w:p>
    <w:p w14:paraId="7208C2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чтение книги</w:t>
      </w:r>
    </w:p>
    <w:p w14:paraId="520CC69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звук часов</w:t>
      </w:r>
    </w:p>
    <w:p w14:paraId="33ABFB9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сочинение повести</w:t>
      </w:r>
    </w:p>
    <w:p w14:paraId="454B0066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строки с неточной рифмой.</w:t>
      </w:r>
    </w:p>
    <w:p w14:paraId="5D70E47F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строки, в которых есть сравнение.</w:t>
      </w:r>
    </w:p>
    <w:p w14:paraId="40FBE375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6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номер строки, в которой есть метафора со значением «звук колокола».</w:t>
      </w:r>
    </w:p>
    <w:p w14:paraId="0A5B26CD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1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Найдите эпитет в строках 13-16. Запишите его в той же форме, что и в тексте (одно слово). Ответ, записанный в другой форме, с ошибкой или опечаткой, засчитываться не будет.</w:t>
      </w:r>
    </w:p>
    <w:p w14:paraId="0740FF5B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Какой тип(-ы) рифмы используется(-ются) в данном стихотворении?</w:t>
      </w:r>
    </w:p>
    <w:p w14:paraId="496CC41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188379D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мужская</w:t>
      </w:r>
    </w:p>
    <w:p w14:paraId="6744E0B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женская</w:t>
      </w:r>
    </w:p>
    <w:p w14:paraId="77FA255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дактилическая</w:t>
      </w:r>
    </w:p>
    <w:p w14:paraId="356D5E2C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холостая</w:t>
      </w:r>
    </w:p>
    <w:p w14:paraId="3E55CCB6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Укажите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все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номера строк, образующих антитезу.</w:t>
      </w:r>
    </w:p>
    <w:p w14:paraId="175D3AE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07C6B723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Какая фигура использована в строках 4, 11, 13, 15, 17?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одним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269DECD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1D1D1D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sectPr>
      <w:headerReference r:id="rId6" w:type="first"/>
      <w:footerReference r:id="rId8" w:type="first"/>
      <w:headerReference r:id="rId5" w:type="default"/>
      <w:footerReference r:id="rId7" w:type="default"/>
      <w:footnotePr>
        <w:numFmt w:val="decimal"/>
      </w:footnotePr>
      <w:pgSz w:w="11900" w:h="16840"/>
      <w:pgMar w:top="1300" w:right="1104" w:bottom="1168" w:left="1095" w:header="0" w:footer="3" w:gutter="0"/>
      <w:pgNumType w:start="1"/>
      <w:cols w:space="72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FE7DE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3746500</wp:posOffset>
              </wp:positionH>
              <wp:positionV relativeFrom="page">
                <wp:posOffset>10100945</wp:posOffset>
              </wp:positionV>
              <wp:extent cx="67310" cy="100330"/>
              <wp:effectExtent l="0" t="0" r="0" b="0"/>
              <wp:wrapNone/>
              <wp:docPr id="49" name="Shap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89B42FA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9" o:spid="_x0000_s1026" o:spt="202" type="#_x0000_t202" style="position:absolute;left:0pt;margin-left:295pt;margin-top:795.35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jPqv9tUAAAAN&#10;AQAADwAAAAAAAAABACAAAAAiAAAAZHJzL2Rvd25yZXYueG1sUEsBAhQAFAAAAAgAh07iQCUlq2Ct&#10;AQAAcAMAAA4AAAAAAAAAAQAgAAAAJA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9B42FA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A57A1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3755390</wp:posOffset>
              </wp:positionH>
              <wp:positionV relativeFrom="page">
                <wp:posOffset>10226040</wp:posOffset>
              </wp:positionV>
              <wp:extent cx="39370" cy="100330"/>
              <wp:effectExtent l="0" t="0" r="0" b="0"/>
              <wp:wrapNone/>
              <wp:docPr id="51" name="Shap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B4893C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51" o:spid="_x0000_s1026" o:spt="202" type="#_x0000_t202" style="position:absolute;left:0pt;margin-left:295.7pt;margin-top:805.2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PdX98NgA&#10;AAANAQAADwAAAAAAAAABACAAAAAiAAAAZHJzL2Rvd25yZXYueG1sUEsBAhQAFAAAAAgAh07iQKiz&#10;G+C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B4893C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C02DE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1265555</wp:posOffset>
              </wp:positionH>
              <wp:positionV relativeFrom="page">
                <wp:posOffset>462915</wp:posOffset>
              </wp:positionV>
              <wp:extent cx="5017135" cy="286385"/>
              <wp:effectExtent l="0" t="0" r="0" b="0"/>
              <wp:wrapNone/>
              <wp:docPr id="47" name="Shape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E9C5387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0BFB9607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10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7" o:spid="_x0000_s1026" o:spt="202" type="#_x0000_t202" style="position:absolute;left:0pt;margin-left:99.65pt;margin-top:36.45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gDm++9UA&#10;AAAKAQAADwAAAAAAAAABACAAAAAiAAAAZHJzL2Rvd25yZXYueG1sUEsBAhQAFAAAAAgAh07iQGIB&#10;jkywAQAAcgMAAA4AAAAAAAAAAQAgAAAAJA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E9C5387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0BFB9607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10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E9E32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BF205925"/>
    <w:multiLevelType w:val="singleLevel"/>
    <w:tmpl w:val="BF205925"/>
    <w:lvl w:ilvl="0" w:tentative="0">
      <w:start w:val="1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5">
    <w:nsid w:val="25B654F3"/>
    <w:multiLevelType w:val="singleLevel"/>
    <w:tmpl w:val="25B654F3"/>
    <w:lvl w:ilvl="0" w:tentative="0">
      <w:start w:val="12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6">
    <w:nsid w:val="59ADCABA"/>
    <w:multiLevelType w:val="singleLevel"/>
    <w:tmpl w:val="59ADCABA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7">
    <w:nsid w:val="72183CF9"/>
    <w:multiLevelType w:val="singleLevel"/>
    <w:tmpl w:val="72183CF9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05791C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2025-09-24T05:23:58Z</dcterms:created>
  <dc:creator>Vladimir Sperantov</dc:creator>
  <cp:lastModifiedBy>natal</cp:lastModifiedBy>
  <dcterms:modified xsi:type="dcterms:W3CDTF">2025-09-24T05:24:22Z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4E5C5844FAF0449BA6C5FF80C0F72412_12</vt:lpwstr>
  </property>
</Properties>
</file>